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32051E7B" w14:textId="77777777">
        <w:trPr>
          <w:cantSplit/>
          <w:trHeight w:val="806"/>
          <w:jc w:val="center"/>
        </w:trPr>
        <w:tc>
          <w:tcPr>
            <w:tcW w:w="11016" w:type="dxa"/>
            <w:shd w:val="clear" w:color="auto" w:fill="B4C7E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46E8" w14:textId="1F2B488A" w:rsidR="009401FD" w:rsidRPr="002B75FB" w:rsidRDefault="00000000">
            <w:pPr>
              <w:jc w:val="center"/>
              <w:rPr>
                <w:b/>
                <w:bCs/>
                <w:lang w:val="es-CR"/>
              </w:rPr>
            </w:pPr>
            <w:r w:rsidRPr="002B75FB">
              <w:rPr>
                <w:b/>
                <w:bCs/>
                <w:color w:val="000000"/>
                <w:sz w:val="22"/>
                <w:lang w:val="es-CR"/>
              </w:rPr>
              <w:t>FORMULARIO PARA SOLICITUD DE AUTORIZACIÓN DE USO DE MEDICAMENTOS</w:t>
            </w:r>
            <w:r w:rsidR="00195855">
              <w:rPr>
                <w:b/>
                <w:bCs/>
                <w:color w:val="000000"/>
                <w:sz w:val="22"/>
                <w:lang w:val="es-CR"/>
              </w:rPr>
              <w:t xml:space="preserve"> </w:t>
            </w:r>
            <w:r w:rsidR="00C579B5" w:rsidRPr="00060297">
              <w:rPr>
                <w:b/>
                <w:bCs/>
                <w:color w:val="000000"/>
                <w:sz w:val="22"/>
                <w:lang w:val="es-CR"/>
              </w:rPr>
              <w:t>NO</w:t>
            </w:r>
            <w:r w:rsidR="00C579B5">
              <w:rPr>
                <w:b/>
                <w:bCs/>
                <w:color w:val="000000"/>
                <w:sz w:val="22"/>
                <w:lang w:val="es-CR"/>
              </w:rPr>
              <w:t xml:space="preserve"> </w:t>
            </w:r>
            <w:r w:rsidRPr="002B75FB">
              <w:rPr>
                <w:b/>
                <w:bCs/>
                <w:color w:val="000000"/>
                <w:sz w:val="22"/>
                <w:lang w:val="es-CR"/>
              </w:rPr>
              <w:t>INCLUIDOS EN EL FORMULARIO TERAPÉUTICO INSTITUCIONAL (FTI</w:t>
            </w:r>
            <w:r w:rsidR="002B75FB">
              <w:rPr>
                <w:b/>
                <w:bCs/>
                <w:color w:val="000000"/>
                <w:sz w:val="22"/>
                <w:lang w:val="es-CR"/>
              </w:rPr>
              <w:t>/LOM</w:t>
            </w:r>
            <w:r w:rsidRPr="002B75FB">
              <w:rPr>
                <w:b/>
                <w:bCs/>
                <w:color w:val="000000"/>
                <w:sz w:val="22"/>
                <w:lang w:val="es-CR"/>
              </w:rPr>
              <w:t>) APOYADOS MEDIANTE EL PROCEDIMIENTO TRANSITORIO</w:t>
            </w:r>
          </w:p>
        </w:tc>
      </w:tr>
      <w:tr w:rsidR="009401FD" w:rsidRPr="00D55CB3" w14:paraId="05424B6E" w14:textId="77777777" w:rsidTr="00B632A5">
        <w:trPr>
          <w:cantSplit/>
          <w:trHeight w:val="333"/>
          <w:jc w:val="center"/>
        </w:trPr>
        <w:tc>
          <w:tcPr>
            <w:tcW w:w="1101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F1341" w14:textId="4C1BDAAE" w:rsidR="009401FD" w:rsidRPr="008C4948" w:rsidRDefault="00000000" w:rsidP="00465317">
            <w:pPr>
              <w:jc w:val="center"/>
              <w:rPr>
                <w:lang w:val="es-CR"/>
              </w:rPr>
            </w:pPr>
            <w:r w:rsidRPr="008C4948">
              <w:rPr>
                <w:color w:val="000000"/>
                <w:lang w:val="es-CR"/>
              </w:rPr>
              <w:br/>
              <w:t>Código del formulario: __________________    Fecha de vigencia: ____/____/________</w:t>
            </w:r>
          </w:p>
        </w:tc>
      </w:tr>
    </w:tbl>
    <w:p w14:paraId="5B5471E2" w14:textId="77777777" w:rsidR="009401FD" w:rsidRPr="002B75FB" w:rsidRDefault="00000000">
      <w:pPr>
        <w:spacing w:line="60" w:lineRule="exact"/>
        <w:rPr>
          <w:lang w:val="es-CR"/>
        </w:rPr>
      </w:pPr>
      <w:r w:rsidRPr="002B75FB">
        <w:rPr>
          <w:color w:val="000000"/>
          <w:sz w:val="2"/>
          <w:lang w:val="es-CR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14:paraId="46DEF9C8" w14:textId="77777777" w:rsidTr="00B632A5">
        <w:trPr>
          <w:cantSplit/>
          <w:trHeight w:val="313"/>
          <w:jc w:val="center"/>
        </w:trPr>
        <w:tc>
          <w:tcPr>
            <w:tcW w:w="11016" w:type="dxa"/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1CA69" w14:textId="77777777" w:rsidR="009401FD" w:rsidRDefault="00000000">
            <w:pPr>
              <w:jc w:val="center"/>
            </w:pPr>
            <w:r>
              <w:rPr>
                <w:color w:val="000000"/>
                <w:sz w:val="18"/>
              </w:rPr>
              <w:t>CRITERIOS DE APLICACIÓN OBLIGATORIOS</w:t>
            </w:r>
          </w:p>
        </w:tc>
      </w:tr>
      <w:tr w:rsidR="009401FD" w:rsidRPr="00D55CB3" w14:paraId="5F983B1C" w14:textId="77777777">
        <w:trPr>
          <w:cantSplit/>
          <w:trHeight w:val="1469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208AB7" w14:textId="0434FD7F" w:rsidR="002B75FB" w:rsidRDefault="00000000" w:rsidP="008A112F">
            <w:pPr>
              <w:jc w:val="both"/>
              <w:rPr>
                <w:color w:val="000000"/>
                <w:lang w:val="es-CR"/>
              </w:rPr>
            </w:pPr>
            <w:r w:rsidRPr="002B75FB">
              <w:rPr>
                <w:color w:val="000000"/>
                <w:lang w:val="es-CR"/>
              </w:rPr>
              <w:t xml:space="preserve">Este formulario se utiliza exclusivamente para solicitar medicamentos </w:t>
            </w:r>
            <w:r w:rsidR="00C579B5" w:rsidRPr="00060297">
              <w:rPr>
                <w:color w:val="000000"/>
                <w:lang w:val="es-CR"/>
              </w:rPr>
              <w:t>no</w:t>
            </w:r>
            <w:r w:rsidR="00C579B5">
              <w:rPr>
                <w:color w:val="000000"/>
                <w:lang w:val="es-CR"/>
              </w:rPr>
              <w:t xml:space="preserve"> </w:t>
            </w:r>
            <w:r w:rsidRPr="002B75FB">
              <w:rPr>
                <w:color w:val="000000"/>
                <w:lang w:val="es-CR"/>
              </w:rPr>
              <w:t>incluidos en el FTI</w:t>
            </w:r>
            <w:r w:rsidR="002B75FB">
              <w:rPr>
                <w:color w:val="000000"/>
                <w:lang w:val="es-CR"/>
              </w:rPr>
              <w:t>/LOM</w:t>
            </w:r>
            <w:r w:rsidRPr="002B75FB">
              <w:rPr>
                <w:color w:val="000000"/>
                <w:lang w:val="es-CR"/>
              </w:rPr>
              <w:t xml:space="preserve"> que hayan sido incorporados expresamente a un procedimiento transitorio vigente, mientras concluye el proceso institucional de ETS</w:t>
            </w:r>
            <w:r w:rsidR="008A112F">
              <w:rPr>
                <w:color w:val="000000"/>
                <w:lang w:val="es-CR"/>
              </w:rPr>
              <w:t xml:space="preserve"> y se incluye el medicamento en FTI/LOM</w:t>
            </w:r>
            <w:r w:rsidRPr="002B75FB">
              <w:rPr>
                <w:color w:val="000000"/>
                <w:lang w:val="es-CR"/>
              </w:rPr>
              <w:t xml:space="preserve">. El medicamento, la indicación y las características del paciente deben ajustarse a los criterios definidos por la Dirección de Farmacoepidemiología (DFE). No corresponde a una vía de atención urgente ni sustituye el mecanismo previsto para situaciones con riesgo vital. No se requiere adjuntar una nueva revisión de evidencia científica; la solicitud debe demostrar, con información clínica objetiva, el cumplimiento de los criterios del procedimiento transitorio, el plan de tratamiento y el seguimiento. El CCF es el órgano encargado de </w:t>
            </w:r>
            <w:r w:rsidR="008A112F">
              <w:rPr>
                <w:color w:val="000000"/>
                <w:lang w:val="es-CR"/>
              </w:rPr>
              <w:t xml:space="preserve">analizar, </w:t>
            </w:r>
            <w:r w:rsidRPr="002B75FB">
              <w:rPr>
                <w:color w:val="000000"/>
                <w:lang w:val="es-CR"/>
              </w:rPr>
              <w:t xml:space="preserve">resolver y comunicar cada solicitud. En caso de aval, la adquisición y el financiamiento corresponden a la unidad solicitante con presupuesto local. El Comité Local de Farmacoterapia (CLF) debe dar seguimiento a todos los casos autorizados. </w:t>
            </w:r>
          </w:p>
          <w:p w14:paraId="73214D1D" w14:textId="0F4592E1" w:rsidR="009401FD" w:rsidRPr="002B75FB" w:rsidRDefault="00000000">
            <w:pPr>
              <w:rPr>
                <w:b/>
                <w:bCs/>
                <w:lang w:val="es-CR"/>
              </w:rPr>
            </w:pPr>
            <w:r w:rsidRPr="002B75FB">
              <w:rPr>
                <w:b/>
                <w:bCs/>
                <w:color w:val="000000"/>
                <w:sz w:val="18"/>
                <w:szCs w:val="24"/>
                <w:lang w:val="es-CR"/>
              </w:rPr>
              <w:t>No se tramitarán solicitudes ilegibles, incompletas, sin firmas o sin los documentos clínicos requeridos.</w:t>
            </w:r>
          </w:p>
        </w:tc>
      </w:tr>
    </w:tbl>
    <w:p w14:paraId="6E207876" w14:textId="77777777" w:rsidR="009401FD" w:rsidRPr="002B75FB" w:rsidRDefault="00000000">
      <w:pPr>
        <w:spacing w:line="60" w:lineRule="exact"/>
        <w:rPr>
          <w:lang w:val="es-CR"/>
        </w:rPr>
      </w:pPr>
      <w:r w:rsidRPr="002B75FB">
        <w:rPr>
          <w:color w:val="000000"/>
          <w:sz w:val="2"/>
          <w:lang w:val="es-CR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790948F2" w14:textId="77777777" w:rsidTr="00C579B5">
        <w:trPr>
          <w:cantSplit/>
          <w:trHeight w:val="20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A3828" w14:textId="77777777" w:rsidR="009401FD" w:rsidRPr="00195855" w:rsidRDefault="00000000">
            <w:pPr>
              <w:rPr>
                <w:b/>
                <w:bCs/>
                <w:sz w:val="18"/>
                <w:szCs w:val="18"/>
                <w:lang w:val="es-CR"/>
              </w:rPr>
            </w:pPr>
            <w:r w:rsidRPr="00195855">
              <w:rPr>
                <w:b/>
                <w:bCs/>
                <w:color w:val="000000"/>
                <w:sz w:val="18"/>
                <w:szCs w:val="18"/>
                <w:lang w:val="es-CR"/>
              </w:rPr>
              <w:t>1. DATOS DEL ESTABLECIMIENTO Y DE LA SOLICITUD</w:t>
            </w:r>
          </w:p>
        </w:tc>
      </w:tr>
    </w:tbl>
    <w:p w14:paraId="744053D6" w14:textId="77777777" w:rsidR="009401FD" w:rsidRPr="002B75FB" w:rsidRDefault="009401FD">
      <w:pPr>
        <w:spacing w:line="48" w:lineRule="auto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9401FD" w14:paraId="652ECBBA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D368C" w14:textId="7A51A658" w:rsidR="009401FD" w:rsidRDefault="002B75FB">
            <w:r>
              <w:rPr>
                <w:b/>
                <w:color w:val="000000"/>
              </w:rPr>
              <w:t>Centro de salud: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271CC" w14:textId="77777777" w:rsidR="009401FD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60AAA" w14:textId="77777777" w:rsidR="002B75FB" w:rsidRDefault="002B75F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Unidad programatica: </w:t>
            </w:r>
          </w:p>
          <w:p w14:paraId="36549041" w14:textId="11635BFC" w:rsidR="009401FD" w:rsidRPr="002B75FB" w:rsidRDefault="009401FD">
            <w:pPr>
              <w:rPr>
                <w:bCs/>
              </w:rPr>
            </w:pPr>
          </w:p>
        </w:tc>
      </w:tr>
      <w:tr w:rsidR="009401FD" w14:paraId="0EC7AA0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4A8EAA" w14:textId="77777777" w:rsidR="009401FD" w:rsidRDefault="00000000">
            <w:r>
              <w:rPr>
                <w:b/>
                <w:color w:val="000000"/>
              </w:rPr>
              <w:t>Servicio solicitante: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FDF67" w14:textId="77777777" w:rsidR="009401FD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A75D7" w14:textId="77777777" w:rsidR="009401FD" w:rsidRDefault="00000000">
            <w:r>
              <w:rPr>
                <w:b/>
                <w:color w:val="000000"/>
              </w:rPr>
              <w:t xml:space="preserve">Fecha de solicitud: </w:t>
            </w:r>
            <w:r w:rsidRPr="002B75FB">
              <w:rPr>
                <w:bCs/>
                <w:color w:val="000000"/>
              </w:rPr>
              <w:t>____/____/________</w:t>
            </w:r>
          </w:p>
        </w:tc>
      </w:tr>
      <w:tr w:rsidR="00195855" w14:paraId="07EEF81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601D4" w14:textId="7470B7B8" w:rsidR="00195855" w:rsidRDefault="00195855" w:rsidP="00195855">
            <w:pPr>
              <w:rPr>
                <w:b/>
                <w:color w:val="000000"/>
              </w:rPr>
            </w:pPr>
            <w:r w:rsidRPr="00D9420E">
              <w:rPr>
                <w:b/>
                <w:bCs/>
              </w:rPr>
              <w:t>Médico prescriptor: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10094" w14:textId="77777777" w:rsidR="00195855" w:rsidRDefault="00195855" w:rsidP="00195855">
            <w:pPr>
              <w:rPr>
                <w:color w:val="000000"/>
              </w:rPr>
            </w:pP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00116" w14:textId="2344FB64" w:rsidR="00195855" w:rsidRDefault="00195855" w:rsidP="00195855">
            <w:pPr>
              <w:rPr>
                <w:b/>
                <w:color w:val="000000"/>
              </w:rPr>
            </w:pPr>
            <w:r w:rsidRPr="00D9420E">
              <w:rPr>
                <w:b/>
                <w:bCs/>
              </w:rPr>
              <w:t>Código: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6823C" w14:textId="77777777" w:rsidR="00195855" w:rsidRDefault="00195855" w:rsidP="00195855">
            <w:pPr>
              <w:rPr>
                <w:color w:val="000000"/>
              </w:rPr>
            </w:pPr>
          </w:p>
        </w:tc>
      </w:tr>
      <w:tr w:rsidR="00195855" w14:paraId="2A1F6D5E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5EED6" w14:textId="76E83142" w:rsidR="00195855" w:rsidRDefault="00195855" w:rsidP="00195855">
            <w:r w:rsidRPr="00D9420E">
              <w:rPr>
                <w:b/>
                <w:bCs/>
              </w:rPr>
              <w:t>Especialidad: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87644" w14:textId="77777777" w:rsidR="00195855" w:rsidRDefault="00195855" w:rsidP="00195855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DBF2F" w14:textId="3002C019" w:rsidR="00195855" w:rsidRDefault="00195855" w:rsidP="00195855">
            <w:r w:rsidRPr="00D9420E">
              <w:rPr>
                <w:b/>
                <w:bCs/>
              </w:rPr>
              <w:t>Teléfono: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C358F" w14:textId="77777777" w:rsidR="00195855" w:rsidRDefault="00195855" w:rsidP="00195855"/>
        </w:tc>
      </w:tr>
    </w:tbl>
    <w:p w14:paraId="12B36E64" w14:textId="77777777" w:rsidR="009401FD" w:rsidRDefault="00000000">
      <w:pPr>
        <w:spacing w:line="40" w:lineRule="exact"/>
      </w:pPr>
      <w:r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4B0C0D55" w14:textId="77777777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9EB17F" w14:textId="77777777" w:rsidR="009401FD" w:rsidRPr="00195855" w:rsidRDefault="00000000">
            <w:pPr>
              <w:rPr>
                <w:b/>
                <w:bCs/>
                <w:sz w:val="18"/>
                <w:szCs w:val="18"/>
                <w:lang w:val="es-CR"/>
              </w:rPr>
            </w:pPr>
            <w:r w:rsidRPr="00195855">
              <w:rPr>
                <w:b/>
                <w:bCs/>
                <w:color w:val="000000"/>
                <w:sz w:val="18"/>
                <w:szCs w:val="18"/>
                <w:lang w:val="es-CR"/>
              </w:rPr>
              <w:t>2. IDENTIFICACIÓN Y CONDICIÓN DEL PACIENTE</w:t>
            </w:r>
          </w:p>
        </w:tc>
      </w:tr>
    </w:tbl>
    <w:p w14:paraId="28685890" w14:textId="77777777" w:rsidR="009401FD" w:rsidRPr="002B75FB" w:rsidRDefault="009401FD">
      <w:pPr>
        <w:spacing w:line="48" w:lineRule="auto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9401FD" w14:paraId="36B3B19C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1A4841" w14:textId="77777777" w:rsidR="009401FD" w:rsidRDefault="00000000">
            <w:r>
              <w:rPr>
                <w:b/>
                <w:color w:val="000000"/>
              </w:rPr>
              <w:t>Nombre completo: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2CB70" w14:textId="77777777" w:rsidR="009401FD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6A83C1" w14:textId="77777777" w:rsidR="002B75FB" w:rsidRDefault="000000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Identificación: </w:t>
            </w:r>
          </w:p>
          <w:p w14:paraId="6A7DC81A" w14:textId="77777777" w:rsidR="002B75FB" w:rsidRDefault="002B75FB">
            <w:pPr>
              <w:rPr>
                <w:b/>
                <w:color w:val="000000"/>
              </w:rPr>
            </w:pPr>
          </w:p>
          <w:p w14:paraId="7853821E" w14:textId="234D608D" w:rsidR="009401FD" w:rsidRDefault="00000000">
            <w:r w:rsidRPr="002B75FB">
              <w:rPr>
                <w:bCs/>
                <w:color w:val="000000"/>
              </w:rPr>
              <w:t>_________________________</w:t>
            </w:r>
          </w:p>
        </w:tc>
      </w:tr>
      <w:tr w:rsidR="009401FD" w:rsidRPr="002B75FB" w14:paraId="26082A44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17920" w14:textId="77777777" w:rsidR="009401FD" w:rsidRDefault="00000000">
            <w:r>
              <w:rPr>
                <w:b/>
                <w:color w:val="000000"/>
              </w:rPr>
              <w:t>Edad: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809719" w14:textId="77777777" w:rsidR="009401FD" w:rsidRDefault="00000000">
            <w:r>
              <w:rPr>
                <w:color w:val="000000"/>
              </w:rPr>
              <w:t>________ años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13EB9" w14:textId="77777777" w:rsidR="009401FD" w:rsidRDefault="00000000">
            <w:r>
              <w:rPr>
                <w:b/>
                <w:color w:val="000000"/>
              </w:rPr>
              <w:t>Sexo: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0123B" w14:textId="76728733" w:rsidR="009401FD" w:rsidRPr="002B75FB" w:rsidRDefault="00000000">
            <w:pPr>
              <w:rPr>
                <w:lang w:val="es-CR"/>
              </w:rPr>
            </w:pPr>
            <w:r w:rsidRPr="002B75FB">
              <w:rPr>
                <w:color w:val="000000"/>
                <w:lang w:val="es-CR"/>
              </w:rPr>
              <w:t xml:space="preserve">□ Femenino   □ Masculino   </w:t>
            </w:r>
          </w:p>
        </w:tc>
      </w:tr>
      <w:tr w:rsidR="009401FD" w14:paraId="7B68E90B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4A3B76" w14:textId="77777777" w:rsidR="009401FD" w:rsidRDefault="00000000">
            <w:r>
              <w:rPr>
                <w:b/>
                <w:color w:val="000000"/>
              </w:rPr>
              <w:t>Peso: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7DFA8" w14:textId="77777777" w:rsidR="009401FD" w:rsidRDefault="00000000">
            <w:r>
              <w:rPr>
                <w:color w:val="000000"/>
              </w:rPr>
              <w:t>________ kg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ABF5F1" w14:textId="77777777" w:rsidR="009401FD" w:rsidRDefault="00000000">
            <w:r>
              <w:rPr>
                <w:b/>
                <w:color w:val="000000"/>
              </w:rPr>
              <w:t>Talla / ASC: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6E416" w14:textId="77777777" w:rsidR="009401FD" w:rsidRDefault="00000000">
            <w:r>
              <w:rPr>
                <w:color w:val="000000"/>
              </w:rPr>
              <w:t>________ cm / ________ m²</w:t>
            </w:r>
          </w:p>
        </w:tc>
      </w:tr>
      <w:tr w:rsidR="009401FD" w14:paraId="46371716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14F06" w14:textId="77777777" w:rsidR="009401FD" w:rsidRDefault="00000000">
            <w:r>
              <w:rPr>
                <w:b/>
                <w:color w:val="000000"/>
              </w:rPr>
              <w:t>Diagnóstico principal:</w:t>
            </w:r>
          </w:p>
        </w:tc>
        <w:tc>
          <w:tcPr>
            <w:tcW w:w="8280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014EC1" w14:textId="77777777" w:rsidR="009401FD" w:rsidRDefault="009401FD"/>
        </w:tc>
      </w:tr>
      <w:tr w:rsidR="009401FD" w14:paraId="2544069F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D70B9" w14:textId="77777777" w:rsidR="009401FD" w:rsidRDefault="00000000">
            <w:r>
              <w:rPr>
                <w:b/>
                <w:color w:val="000000"/>
              </w:rPr>
              <w:t>Estadio / gravedad / clasificación:</w:t>
            </w:r>
          </w:p>
        </w:tc>
        <w:tc>
          <w:tcPr>
            <w:tcW w:w="8280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A38DB" w14:textId="77777777" w:rsidR="009401FD" w:rsidRDefault="009401FD"/>
        </w:tc>
      </w:tr>
    </w:tbl>
    <w:p w14:paraId="36FD4BD7" w14:textId="77777777" w:rsidR="009401FD" w:rsidRPr="002B75FB" w:rsidRDefault="00000000">
      <w:pPr>
        <w:spacing w:line="40" w:lineRule="exact"/>
        <w:rPr>
          <w:lang w:val="es-CR"/>
        </w:rPr>
      </w:pPr>
      <w:r w:rsidRPr="002B75FB">
        <w:rPr>
          <w:color w:val="000000"/>
          <w:sz w:val="2"/>
          <w:lang w:val="es-CR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4AB483D9" w14:textId="77777777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3F6A" w14:textId="77777777" w:rsidR="009401FD" w:rsidRPr="00C579B5" w:rsidRDefault="00000000">
            <w:pPr>
              <w:rPr>
                <w:b/>
                <w:bCs/>
                <w:sz w:val="18"/>
                <w:szCs w:val="18"/>
                <w:lang w:val="es-CR"/>
              </w:rPr>
            </w:pPr>
            <w:r w:rsidRPr="00C579B5">
              <w:rPr>
                <w:b/>
                <w:bCs/>
                <w:color w:val="000000"/>
                <w:sz w:val="18"/>
                <w:szCs w:val="18"/>
                <w:lang w:val="es-CR"/>
              </w:rPr>
              <w:t>3. MEDICAMENTO Y REFERENCIA DEL PROCEDIMIENTO TRANSITORIO</w:t>
            </w:r>
          </w:p>
        </w:tc>
      </w:tr>
    </w:tbl>
    <w:p w14:paraId="0A32FA78" w14:textId="77777777" w:rsidR="009401FD" w:rsidRPr="002B75FB" w:rsidRDefault="009401FD">
      <w:pPr>
        <w:spacing w:line="48" w:lineRule="auto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5472"/>
        <w:gridCol w:w="2808"/>
      </w:tblGrid>
      <w:tr w:rsidR="009401FD" w14:paraId="487CEBBC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F90E1" w14:textId="77777777" w:rsidR="009401FD" w:rsidRDefault="00000000">
            <w:r>
              <w:rPr>
                <w:b/>
                <w:color w:val="000000"/>
              </w:rPr>
              <w:t>Principio activo:</w:t>
            </w:r>
          </w:p>
        </w:tc>
        <w:tc>
          <w:tcPr>
            <w:tcW w:w="547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25E5ED" w14:textId="77777777" w:rsidR="009401FD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885BB" w14:textId="77777777" w:rsidR="002B75FB" w:rsidRDefault="0000000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Nombre comercial (si aplica): </w:t>
            </w:r>
          </w:p>
          <w:p w14:paraId="1CC7EEA3" w14:textId="77777777" w:rsidR="002B75FB" w:rsidRDefault="002B75FB">
            <w:pPr>
              <w:rPr>
                <w:b/>
                <w:color w:val="000000"/>
              </w:rPr>
            </w:pPr>
          </w:p>
          <w:p w14:paraId="38F274F0" w14:textId="565F302C" w:rsidR="009401FD" w:rsidRPr="002B75FB" w:rsidRDefault="00000000">
            <w:pPr>
              <w:rPr>
                <w:bCs/>
                <w:color w:val="000000"/>
              </w:rPr>
            </w:pPr>
            <w:r w:rsidRPr="002B75FB">
              <w:rPr>
                <w:bCs/>
                <w:color w:val="000000"/>
              </w:rPr>
              <w:t>__________________</w:t>
            </w:r>
          </w:p>
        </w:tc>
      </w:tr>
      <w:tr w:rsidR="009401FD" w:rsidRPr="00D55CB3" w14:paraId="7B71386B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AA05A" w14:textId="77777777" w:rsidR="009401FD" w:rsidRDefault="00000000">
            <w:r>
              <w:rPr>
                <w:b/>
                <w:color w:val="000000"/>
              </w:rPr>
              <w:t>Dosificación solicitada:</w:t>
            </w:r>
          </w:p>
        </w:tc>
        <w:tc>
          <w:tcPr>
            <w:tcW w:w="828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6636D" w14:textId="3AB0F2F1" w:rsidR="009401FD" w:rsidRPr="002B75FB" w:rsidRDefault="00000000">
            <w:pPr>
              <w:rPr>
                <w:lang w:val="es-CR"/>
              </w:rPr>
            </w:pPr>
            <w:r w:rsidRPr="002B75FB">
              <w:rPr>
                <w:color w:val="000000"/>
                <w:lang w:val="es-CR"/>
              </w:rPr>
              <w:t>Dosis: __________________  Vía: __________  Intervalo: __________  Ciclo / esquema: __________________</w:t>
            </w:r>
          </w:p>
        </w:tc>
      </w:tr>
    </w:tbl>
    <w:p w14:paraId="18AF9DBB" w14:textId="43E452F2" w:rsidR="009401FD" w:rsidRPr="002B75FB" w:rsidRDefault="009401FD">
      <w:pPr>
        <w:spacing w:line="60" w:lineRule="exact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2F3A728D" w14:textId="77777777" w:rsidTr="00C579B5">
        <w:trPr>
          <w:cantSplit/>
          <w:trHeight w:val="250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2BC31" w14:textId="51014119" w:rsidR="009401FD" w:rsidRPr="00C579B5" w:rsidRDefault="00B632A5">
            <w:pPr>
              <w:rPr>
                <w:b/>
                <w:bCs/>
                <w:sz w:val="18"/>
                <w:szCs w:val="18"/>
                <w:lang w:val="es-C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s-CR"/>
              </w:rPr>
              <w:t>4</w:t>
            </w:r>
            <w:r w:rsidRPr="00C579B5">
              <w:rPr>
                <w:b/>
                <w:bCs/>
                <w:color w:val="000000"/>
                <w:sz w:val="18"/>
                <w:szCs w:val="18"/>
                <w:lang w:val="es-CR"/>
              </w:rPr>
              <w:t>. RESUMEN CLÍNICO Y JUSTIFICACIÓN INDIVIDUAL DE LA SOLICITUD</w:t>
            </w:r>
          </w:p>
        </w:tc>
      </w:tr>
    </w:tbl>
    <w:p w14:paraId="70496163" w14:textId="77777777" w:rsidR="009401FD" w:rsidRPr="002B75FB" w:rsidRDefault="009401FD">
      <w:pPr>
        <w:spacing w:line="48" w:lineRule="auto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4A8771DE" w14:textId="77777777">
        <w:trPr>
          <w:cantSplit/>
          <w:trHeight w:val="1152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F7329" w14:textId="357E7B92" w:rsidR="009401FD" w:rsidRDefault="00000000">
            <w:pPr>
              <w:rPr>
                <w:i/>
                <w:iCs/>
                <w:color w:val="000000"/>
                <w:lang w:val="es-CR"/>
              </w:rPr>
            </w:pPr>
            <w:r w:rsidRPr="0046055B">
              <w:rPr>
                <w:b/>
                <w:bCs/>
                <w:i/>
                <w:iCs/>
                <w:color w:val="000000"/>
                <w:lang w:val="es-CR"/>
              </w:rPr>
              <w:t>Epícrisis:</w:t>
            </w:r>
            <w:r w:rsidRPr="002B75FB">
              <w:rPr>
                <w:i/>
                <w:iCs/>
                <w:color w:val="000000"/>
                <w:lang w:val="es-CR"/>
              </w:rPr>
              <w:t xml:space="preserve"> describa diagnóstico, evolución, estadio o gravedad, estado funcional, comorbilidades y situación clínica actual</w:t>
            </w:r>
            <w:r w:rsidR="004B4C8F">
              <w:rPr>
                <w:i/>
                <w:iCs/>
                <w:color w:val="000000"/>
                <w:lang w:val="es-CR"/>
              </w:rPr>
              <w:t xml:space="preserve">, importante detallar cumplimiento del lineamiento para el uso institucional del medicamento. </w:t>
            </w:r>
          </w:p>
          <w:p w14:paraId="4B61DFE5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4D670214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1BA53600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48A449D6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713E3E85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77103B15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4DC4EFF1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05F58C41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3069656F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025757E0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11953A62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48322996" w14:textId="77777777" w:rsidR="004B4C8F" w:rsidRDefault="004B4C8F">
            <w:pPr>
              <w:rPr>
                <w:i/>
                <w:iCs/>
                <w:color w:val="000000"/>
                <w:lang w:val="es-CR"/>
              </w:rPr>
            </w:pPr>
          </w:p>
          <w:p w14:paraId="4A2A0ED2" w14:textId="77777777" w:rsidR="004B4C8F" w:rsidRPr="002B75FB" w:rsidRDefault="004B4C8F">
            <w:pPr>
              <w:rPr>
                <w:i/>
                <w:iCs/>
                <w:lang w:val="es-CR"/>
              </w:rPr>
            </w:pPr>
          </w:p>
        </w:tc>
      </w:tr>
    </w:tbl>
    <w:p w14:paraId="1A6BA54B" w14:textId="4482CE8A" w:rsidR="009401FD" w:rsidRPr="006A41FA" w:rsidRDefault="009401FD">
      <w:pPr>
        <w:spacing w:line="60" w:lineRule="exact"/>
        <w:rPr>
          <w:lang w:val="es-CR"/>
        </w:rPr>
      </w:pPr>
    </w:p>
    <w:p w14:paraId="0A26E93E" w14:textId="53A43372" w:rsidR="009401FD" w:rsidRPr="002B75FB" w:rsidRDefault="009401FD">
      <w:pPr>
        <w:spacing w:line="60" w:lineRule="exact"/>
        <w:rPr>
          <w:lang w:val="es-CR"/>
        </w:rPr>
      </w:pPr>
    </w:p>
    <w:p w14:paraId="70E0F5C5" w14:textId="3D858541" w:rsidR="009401FD" w:rsidRPr="006A41FA" w:rsidRDefault="009401FD">
      <w:pPr>
        <w:spacing w:line="60" w:lineRule="exact"/>
        <w:rPr>
          <w:lang w:val="es-CR"/>
        </w:rPr>
      </w:pPr>
    </w:p>
    <w:p w14:paraId="2C4B95E6" w14:textId="7692AADD" w:rsidR="009401FD" w:rsidRDefault="009401FD">
      <w:pPr>
        <w:spacing w:line="60" w:lineRule="exact"/>
        <w:rPr>
          <w:color w:val="000000"/>
          <w:sz w:val="2"/>
          <w:lang w:val="es-CR"/>
        </w:rPr>
      </w:pPr>
    </w:p>
    <w:p w14:paraId="542AA121" w14:textId="77777777" w:rsidR="0046055B" w:rsidRDefault="0046055B">
      <w:pPr>
        <w:spacing w:line="60" w:lineRule="exact"/>
        <w:rPr>
          <w:color w:val="000000"/>
          <w:sz w:val="2"/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46055B" w:rsidRPr="00D55CB3" w14:paraId="6FA31669" w14:textId="77777777" w:rsidTr="00DC396F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4C33E" w14:textId="7FC0C4CA" w:rsidR="0046055B" w:rsidRPr="00C579B5" w:rsidRDefault="004B4C8F" w:rsidP="00DC396F">
            <w:pPr>
              <w:rPr>
                <w:b/>
                <w:bCs/>
                <w:sz w:val="18"/>
                <w:szCs w:val="18"/>
                <w:lang w:val="es-C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s-CR"/>
              </w:rPr>
              <w:t>5</w:t>
            </w:r>
            <w:r w:rsidR="0046055B" w:rsidRPr="00C579B5">
              <w:rPr>
                <w:b/>
                <w:bCs/>
                <w:color w:val="000000"/>
                <w:sz w:val="18"/>
                <w:szCs w:val="18"/>
                <w:lang w:val="es-CR"/>
              </w:rPr>
              <w:t>. DATOS Y DECLARACIÓN DEL MÉDICO PRESCRIPTOR</w:t>
            </w:r>
          </w:p>
        </w:tc>
      </w:tr>
    </w:tbl>
    <w:p w14:paraId="5E9FA1C5" w14:textId="77777777" w:rsidR="0046055B" w:rsidRPr="002B75FB" w:rsidRDefault="0046055B" w:rsidP="0046055B">
      <w:pPr>
        <w:spacing w:line="48" w:lineRule="auto"/>
        <w:rPr>
          <w:lang w:val="es-CR"/>
        </w:rPr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46055B" w14:paraId="798D9F8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0DE480" w14:textId="77777777" w:rsidR="0046055B" w:rsidRDefault="0046055B" w:rsidP="00DC396F">
            <w:r>
              <w:rPr>
                <w:b/>
                <w:color w:val="000000"/>
              </w:rPr>
              <w:t>Nombre completo: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3C57D" w14:textId="77777777" w:rsidR="0046055B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BC0EB8" w14:textId="77777777" w:rsidR="0046055B" w:rsidRDefault="0046055B" w:rsidP="00DC396F">
            <w:r>
              <w:rPr>
                <w:b/>
                <w:color w:val="000000"/>
              </w:rPr>
              <w:t xml:space="preserve">Código: </w:t>
            </w:r>
            <w:r w:rsidRPr="0046055B">
              <w:rPr>
                <w:bCs/>
                <w:color w:val="000000"/>
              </w:rPr>
              <w:t>_______________________</w:t>
            </w:r>
          </w:p>
        </w:tc>
      </w:tr>
      <w:tr w:rsidR="0046055B" w14:paraId="785F7B33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2DF375" w14:textId="77777777" w:rsidR="0046055B" w:rsidRDefault="0046055B" w:rsidP="00DC396F">
            <w:r>
              <w:rPr>
                <w:b/>
                <w:color w:val="000000"/>
              </w:rPr>
              <w:t>Especialidad / servicio: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19B43" w14:textId="77777777" w:rsidR="0046055B" w:rsidRDefault="0046055B" w:rsidP="00DC396F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DFEF5" w14:textId="77777777" w:rsidR="0046055B" w:rsidRDefault="0046055B" w:rsidP="00DC396F">
            <w:r>
              <w:rPr>
                <w:b/>
                <w:color w:val="000000"/>
              </w:rPr>
              <w:t>Teléfono / extensión: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FAB786" w14:textId="77777777" w:rsidR="0046055B" w:rsidRDefault="0046055B" w:rsidP="00DC396F"/>
        </w:tc>
      </w:tr>
      <w:tr w:rsidR="0046055B" w14:paraId="03CD35DC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064679" w14:textId="77777777" w:rsidR="0046055B" w:rsidRDefault="0046055B" w:rsidP="00DC396F">
            <w:r>
              <w:rPr>
                <w:b/>
                <w:color w:val="000000"/>
              </w:rPr>
              <w:t>Correo institucional: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A35A5" w14:textId="77777777" w:rsidR="0046055B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78E2CB" w14:textId="77777777" w:rsidR="0046055B" w:rsidRDefault="0046055B" w:rsidP="00DC396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Firma digital / firma: </w:t>
            </w:r>
          </w:p>
          <w:p w14:paraId="2DA16D26" w14:textId="77777777" w:rsidR="0046055B" w:rsidRDefault="0046055B" w:rsidP="00DC396F">
            <w:pPr>
              <w:rPr>
                <w:b/>
                <w:color w:val="000000"/>
              </w:rPr>
            </w:pPr>
          </w:p>
          <w:p w14:paraId="24E517C2" w14:textId="77777777" w:rsidR="0046055B" w:rsidRDefault="0046055B" w:rsidP="00DC396F">
            <w:r w:rsidRPr="0046055B">
              <w:rPr>
                <w:bCs/>
                <w:color w:val="000000"/>
              </w:rPr>
              <w:t>__________________</w:t>
            </w:r>
          </w:p>
        </w:tc>
      </w:tr>
      <w:tr w:rsidR="0046055B" w14:paraId="4C00F7F2" w14:textId="77777777" w:rsidTr="00C579B5">
        <w:trPr>
          <w:cantSplit/>
          <w:trHeight w:val="20"/>
          <w:jc w:val="center"/>
        </w:trPr>
        <w:tc>
          <w:tcPr>
            <w:tcW w:w="11016" w:type="dxa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7FE3A" w14:textId="77777777" w:rsidR="0046055B" w:rsidRDefault="0046055B" w:rsidP="00DC396F">
            <w:r w:rsidRPr="002B75FB">
              <w:rPr>
                <w:color w:val="000000"/>
                <w:sz w:val="15"/>
                <w:lang w:val="es-CR"/>
              </w:rPr>
              <w:t xml:space="preserve">Declaro que la información aportada es completa y verificable; que el medicamento y la indicación corresponden a un procedimiento transitorio vigente; que el paciente cumple los criterios establecidos; y que se implementará el plan de tratamiento, monitorización y seguimiento consignado. Comprendo que el eventual aval es individual, condicionado y no constituye incorporación del medicamento al FTI ni autorización automática para otros pacientes. </w:t>
            </w:r>
            <w:r>
              <w:rPr>
                <w:color w:val="000000"/>
                <w:sz w:val="15"/>
              </w:rPr>
              <w:t>Fecha: ____/____/________</w:t>
            </w:r>
          </w:p>
        </w:tc>
      </w:tr>
    </w:tbl>
    <w:p w14:paraId="4428C705" w14:textId="77777777" w:rsidR="0046055B" w:rsidRDefault="0046055B">
      <w:pPr>
        <w:spacing w:line="60" w:lineRule="exact"/>
        <w:rPr>
          <w:color w:val="000000"/>
          <w:sz w:val="2"/>
          <w:lang w:val="es-CR"/>
        </w:rPr>
      </w:pPr>
    </w:p>
    <w:p w14:paraId="0DA1B3DA" w14:textId="77777777" w:rsidR="0046055B" w:rsidRDefault="0046055B">
      <w:pPr>
        <w:spacing w:line="60" w:lineRule="exact"/>
        <w:rPr>
          <w:color w:val="000000"/>
          <w:sz w:val="2"/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B632A5" w:rsidRPr="00D55CB3" w14:paraId="2381C3E8" w14:textId="77777777" w:rsidTr="00DC396F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0C61EB05" w14:textId="32B37471" w:rsidR="00B632A5" w:rsidRPr="001A6ADD" w:rsidRDefault="004B4C8F" w:rsidP="00DC396F">
            <w:pPr>
              <w:rPr>
                <w:b/>
                <w:sz w:val="18"/>
                <w:lang w:val="es-CR"/>
              </w:rPr>
            </w:pPr>
            <w:r>
              <w:rPr>
                <w:b/>
                <w:sz w:val="18"/>
                <w:lang w:val="es-CR"/>
              </w:rPr>
              <w:t>6</w:t>
            </w:r>
            <w:r w:rsidR="00B632A5" w:rsidRPr="009A592B">
              <w:rPr>
                <w:b/>
                <w:sz w:val="18"/>
                <w:lang w:val="es-CR"/>
              </w:rPr>
              <w:t xml:space="preserve">. </w:t>
            </w:r>
            <w:r w:rsidR="00B632A5">
              <w:rPr>
                <w:b/>
                <w:sz w:val="18"/>
                <w:lang w:val="es-CR"/>
              </w:rPr>
              <w:t>CRITERIO DEL COMITÉ LOCAL DE FARMCOTER</w:t>
            </w:r>
            <w:r w:rsidR="003807E6">
              <w:rPr>
                <w:b/>
                <w:sz w:val="18"/>
                <w:lang w:val="es-CR"/>
              </w:rPr>
              <w:t>A</w:t>
            </w:r>
            <w:r w:rsidR="00B632A5">
              <w:rPr>
                <w:b/>
                <w:sz w:val="18"/>
                <w:lang w:val="es-CR"/>
              </w:rPr>
              <w:t>PIA</w:t>
            </w:r>
          </w:p>
        </w:tc>
      </w:tr>
    </w:tbl>
    <w:p w14:paraId="3D8CB920" w14:textId="77777777" w:rsidR="003807E6" w:rsidRDefault="003807E6" w:rsidP="00B632A5">
      <w:pPr>
        <w:spacing w:line="120" w:lineRule="auto"/>
        <w:rPr>
          <w:lang w:val="es-CR"/>
        </w:rPr>
      </w:pPr>
    </w:p>
    <w:p w14:paraId="4FE3C436" w14:textId="77777777" w:rsidR="003807E6" w:rsidRPr="009A592B" w:rsidRDefault="003807E6" w:rsidP="00B632A5">
      <w:pPr>
        <w:spacing w:line="120" w:lineRule="auto"/>
        <w:rPr>
          <w:lang w:val="es-CR"/>
        </w:rPr>
      </w:pPr>
    </w:p>
    <w:tbl>
      <w:tblPr>
        <w:tblW w:w="4905" w:type="pct"/>
        <w:jc w:val="center"/>
        <w:tblLook w:val="04A0" w:firstRow="1" w:lastRow="0" w:firstColumn="1" w:lastColumn="0" w:noHBand="0" w:noVBand="1"/>
      </w:tblPr>
      <w:tblGrid>
        <w:gridCol w:w="10930"/>
      </w:tblGrid>
      <w:tr w:rsidR="00B632A5" w:rsidRPr="00D55CB3" w14:paraId="4E04D68A" w14:textId="77777777" w:rsidTr="00B632A5">
        <w:trPr>
          <w:cantSplit/>
          <w:jc w:val="center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2C86CDB" w14:textId="49495D5A" w:rsidR="00B632A5" w:rsidRPr="009A592B" w:rsidRDefault="00B632A5" w:rsidP="00DC396F">
            <w:pPr>
              <w:rPr>
                <w:lang w:val="es-CR"/>
              </w:rPr>
            </w:pPr>
            <w:r w:rsidRPr="009A592B">
              <w:rPr>
                <w:lang w:val="es-CR"/>
              </w:rPr>
              <w:t xml:space="preserve">□ </w:t>
            </w:r>
            <w:r>
              <w:rPr>
                <w:lang w:val="es-CR"/>
              </w:rPr>
              <w:t>SI CUMPLE</w:t>
            </w:r>
            <w:r w:rsidR="003807E6">
              <w:rPr>
                <w:lang w:val="es-CR"/>
              </w:rPr>
              <w:t xml:space="preserve"> </w:t>
            </w:r>
            <w:r>
              <w:rPr>
                <w:lang w:val="es-CR"/>
              </w:rPr>
              <w:t xml:space="preserve">(elevar al CCF)  </w:t>
            </w:r>
            <w:r w:rsidRPr="009A592B">
              <w:rPr>
                <w:lang w:val="es-CR"/>
              </w:rPr>
              <w:t xml:space="preserve">□ NO </w:t>
            </w:r>
            <w:r>
              <w:rPr>
                <w:lang w:val="es-CR"/>
              </w:rPr>
              <w:t>CUMPLE</w:t>
            </w:r>
            <w:r w:rsidRPr="009A592B">
              <w:rPr>
                <w:lang w:val="es-CR"/>
              </w:rPr>
              <w:t xml:space="preserve">   </w:t>
            </w:r>
            <w:r>
              <w:rPr>
                <w:lang w:val="es-CR"/>
              </w:rPr>
              <w:t xml:space="preserve">(devolución de </w:t>
            </w:r>
            <w:r w:rsidR="003807E6">
              <w:rPr>
                <w:lang w:val="es-CR"/>
              </w:rPr>
              <w:t xml:space="preserve">solicitud) </w:t>
            </w:r>
            <w:r w:rsidR="003807E6" w:rsidRPr="009A592B">
              <w:rPr>
                <w:lang w:val="es-CR"/>
              </w:rPr>
              <w:t xml:space="preserve"> </w:t>
            </w:r>
            <w:r w:rsidRPr="009A592B">
              <w:rPr>
                <w:lang w:val="es-CR"/>
              </w:rPr>
              <w:t xml:space="preserve">Fecha: ____/____/________   Hora: ________     </w:t>
            </w:r>
          </w:p>
        </w:tc>
      </w:tr>
    </w:tbl>
    <w:p w14:paraId="5C27A153" w14:textId="77777777" w:rsidR="0046055B" w:rsidRDefault="0046055B">
      <w:pPr>
        <w:spacing w:line="60" w:lineRule="exact"/>
        <w:rPr>
          <w:lang w:val="es-CR"/>
        </w:rPr>
      </w:pPr>
    </w:p>
    <w:p w14:paraId="6DCEA43F" w14:textId="77777777" w:rsidR="00B632A5" w:rsidRDefault="00B632A5">
      <w:pPr>
        <w:spacing w:line="60" w:lineRule="exact"/>
        <w:rPr>
          <w:lang w:val="es-CR"/>
        </w:rPr>
      </w:pPr>
    </w:p>
    <w:p w14:paraId="2F6E9CE4" w14:textId="19888DBE" w:rsidR="009401FD" w:rsidRPr="00B632A5" w:rsidRDefault="009401FD">
      <w:pPr>
        <w:spacing w:line="60" w:lineRule="exact"/>
        <w:rPr>
          <w:lang w:val="es-CR"/>
        </w:rPr>
      </w:pPr>
    </w:p>
    <w:p w14:paraId="30E8E839" w14:textId="77777777" w:rsidR="009401FD" w:rsidRPr="002B75FB" w:rsidRDefault="00000000">
      <w:pPr>
        <w:spacing w:line="60" w:lineRule="exact"/>
        <w:rPr>
          <w:lang w:val="es-CR"/>
        </w:rPr>
      </w:pPr>
      <w:r w:rsidRPr="002B75FB">
        <w:rPr>
          <w:color w:val="000000"/>
          <w:sz w:val="2"/>
          <w:lang w:val="es-CR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14:paraId="0E8C8390" w14:textId="77777777" w:rsidTr="00B632A5">
        <w:trPr>
          <w:cantSplit/>
          <w:trHeight w:val="18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19CE2" w14:textId="32CEED89" w:rsidR="009401FD" w:rsidRPr="00B632A5" w:rsidRDefault="004B4C8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6A41FA" w:rsidRPr="00B632A5">
              <w:rPr>
                <w:b/>
                <w:bCs/>
                <w:color w:val="000000"/>
                <w:sz w:val="18"/>
                <w:szCs w:val="18"/>
              </w:rPr>
              <w:t>. DECLARACIÓN Y CONTROL DOCUMENTAL</w:t>
            </w:r>
          </w:p>
        </w:tc>
      </w:tr>
    </w:tbl>
    <w:p w14:paraId="3F9FEFB9" w14:textId="77777777" w:rsidR="009401FD" w:rsidRDefault="009401FD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D55CB3" w14:paraId="56B516C4" w14:textId="77777777" w:rsidTr="003807E6">
        <w:trPr>
          <w:cantSplit/>
          <w:trHeight w:val="806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C5FD3" w14:textId="5373A64E" w:rsidR="009401FD" w:rsidRPr="002B75FB" w:rsidRDefault="00000000">
            <w:pPr>
              <w:rPr>
                <w:lang w:val="es-CR"/>
              </w:rPr>
            </w:pPr>
            <w:r w:rsidRPr="002B75FB">
              <w:rPr>
                <w:color w:val="000000"/>
                <w:sz w:val="15"/>
                <w:lang w:val="es-CR"/>
              </w:rPr>
              <w:t xml:space="preserve">El aval emitido mediante este procedimiento es individual, condicionado al cumplimiento de los criterios vigentes y limitado al periodo, dosis y cantidad autorizados. </w:t>
            </w:r>
            <w:r w:rsidRPr="00060297">
              <w:rPr>
                <w:color w:val="000000"/>
                <w:sz w:val="15"/>
                <w:lang w:val="es-CR"/>
              </w:rPr>
              <w:t>No implica incorporación del medicamento al FT</w:t>
            </w:r>
            <w:r w:rsidRPr="004B4C8F">
              <w:rPr>
                <w:color w:val="000000"/>
                <w:sz w:val="15"/>
                <w:lang w:val="es-CR"/>
              </w:rPr>
              <w:t>I</w:t>
            </w:r>
            <w:r w:rsidRPr="002B75FB">
              <w:rPr>
                <w:color w:val="000000"/>
                <w:sz w:val="15"/>
                <w:lang w:val="es-CR"/>
              </w:rPr>
              <w:t>, no modifica los lineamientos institucionales y no genera autorización automática para otros pacientes o para continuidad. El formulario, sus adjuntos, la resolución del CCF, los documentos de compra y los informes de seguimiento deben conservarse en los registros del CLF, Farmacia y la unidad solicitante. Los eventos adversos e incidentes relacionados con medicamentos deberán notificarse mediante los mecanismos institucionales vigentes.</w:t>
            </w:r>
          </w:p>
        </w:tc>
      </w:tr>
    </w:tbl>
    <w:p w14:paraId="7C373371" w14:textId="77777777" w:rsidR="00816873" w:rsidRPr="002B75FB" w:rsidRDefault="00816873">
      <w:pPr>
        <w:rPr>
          <w:lang w:val="es-CR"/>
        </w:rPr>
      </w:pPr>
    </w:p>
    <w:sectPr w:rsidR="00816873" w:rsidRPr="002B75FB" w:rsidSect="00034616">
      <w:headerReference w:type="default" r:id="rId8"/>
      <w:footerReference w:type="default" r:id="rId9"/>
      <w:pgSz w:w="12240" w:h="15840"/>
      <w:pgMar w:top="576" w:right="619" w:bottom="619" w:left="619" w:header="158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5E0DF" w14:textId="77777777" w:rsidR="00E241A3" w:rsidRDefault="00E241A3">
      <w:r>
        <w:separator/>
      </w:r>
    </w:p>
  </w:endnote>
  <w:endnote w:type="continuationSeparator" w:id="0">
    <w:p w14:paraId="1B54B396" w14:textId="77777777" w:rsidR="00E241A3" w:rsidRDefault="00E2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3897" w14:textId="77777777" w:rsidR="009401FD" w:rsidRDefault="00000000">
    <w:pPr>
      <w:pStyle w:val="Piedepgina"/>
      <w:jc w:val="center"/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 w:rsidR="002B75F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fldSimple w:instr=" NUMPAGES ">
      <w:r w:rsidR="002B75F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5D58B" w14:textId="77777777" w:rsidR="00E241A3" w:rsidRDefault="00E241A3">
      <w:r>
        <w:separator/>
      </w:r>
    </w:p>
  </w:footnote>
  <w:footnote w:type="continuationSeparator" w:id="0">
    <w:p w14:paraId="7C17E27B" w14:textId="77777777" w:rsidR="00E241A3" w:rsidRDefault="00E2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2B75FB" w:rsidRPr="00D55CB3" w14:paraId="4C78E14B" w14:textId="77777777" w:rsidTr="00DC396F">
      <w:trPr>
        <w:trHeight w:val="80"/>
      </w:trPr>
      <w:tc>
        <w:tcPr>
          <w:tcW w:w="1300" w:type="dxa"/>
        </w:tcPr>
        <w:p w14:paraId="78585BC1" w14:textId="77777777" w:rsidR="002B75FB" w:rsidRPr="00B30DB4" w:rsidRDefault="002B75FB" w:rsidP="002B75FB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467C7B9" wp14:editId="2C65D701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0C4EC41" w14:textId="77777777" w:rsidR="002B75FB" w:rsidRPr="00B30DB4" w:rsidRDefault="002B75FB" w:rsidP="002B75FB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4DA85E3E" w14:textId="77777777" w:rsidR="002B75FB" w:rsidRPr="00B30DB4" w:rsidRDefault="002B75FB" w:rsidP="002B75FB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4F344844" w14:textId="77777777" w:rsidR="002B75FB" w:rsidRPr="00B30DB4" w:rsidRDefault="00000000" w:rsidP="002B75FB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2B75FB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2B75FB" w:rsidRPr="00B30DB4">
            <w:rPr>
              <w:rFonts w:cs="Arial"/>
              <w:sz w:val="18"/>
              <w:szCs w:val="18"/>
            </w:rPr>
            <w:t xml:space="preserve"> </w:t>
          </w:r>
        </w:p>
        <w:p w14:paraId="23C52715" w14:textId="77777777" w:rsidR="002B75FB" w:rsidRPr="00B30DB4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5D7903F4" w14:textId="77777777" w:rsidR="002B75FB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069991BE" w14:textId="77777777" w:rsidR="002B75FB" w:rsidRPr="00B30DB4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69AB8FDE" w14:textId="35E39F05" w:rsidR="009401FD" w:rsidRPr="002B75FB" w:rsidRDefault="009401FD" w:rsidP="002B75FB">
    <w:pPr>
      <w:pStyle w:val="Encabezado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1329805">
    <w:abstractNumId w:val="8"/>
  </w:num>
  <w:num w:numId="2" w16cid:durableId="122356939">
    <w:abstractNumId w:val="6"/>
  </w:num>
  <w:num w:numId="3" w16cid:durableId="107704524">
    <w:abstractNumId w:val="5"/>
  </w:num>
  <w:num w:numId="4" w16cid:durableId="974024962">
    <w:abstractNumId w:val="4"/>
  </w:num>
  <w:num w:numId="5" w16cid:durableId="349373831">
    <w:abstractNumId w:val="7"/>
  </w:num>
  <w:num w:numId="6" w16cid:durableId="1925265624">
    <w:abstractNumId w:val="3"/>
  </w:num>
  <w:num w:numId="7" w16cid:durableId="1888567489">
    <w:abstractNumId w:val="2"/>
  </w:num>
  <w:num w:numId="8" w16cid:durableId="553464126">
    <w:abstractNumId w:val="1"/>
  </w:num>
  <w:num w:numId="9" w16cid:durableId="67137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297"/>
    <w:rsid w:val="0006063C"/>
    <w:rsid w:val="0015074B"/>
    <w:rsid w:val="00195855"/>
    <w:rsid w:val="0029639D"/>
    <w:rsid w:val="002A1314"/>
    <w:rsid w:val="002B75FB"/>
    <w:rsid w:val="00326F90"/>
    <w:rsid w:val="003807E6"/>
    <w:rsid w:val="003B1319"/>
    <w:rsid w:val="0046055B"/>
    <w:rsid w:val="00465317"/>
    <w:rsid w:val="004B4C8F"/>
    <w:rsid w:val="006415FC"/>
    <w:rsid w:val="006A41FA"/>
    <w:rsid w:val="007E580D"/>
    <w:rsid w:val="00816873"/>
    <w:rsid w:val="008A112F"/>
    <w:rsid w:val="008C4948"/>
    <w:rsid w:val="008E20FE"/>
    <w:rsid w:val="009401FD"/>
    <w:rsid w:val="00AA1D8D"/>
    <w:rsid w:val="00B47730"/>
    <w:rsid w:val="00B632A5"/>
    <w:rsid w:val="00C579B5"/>
    <w:rsid w:val="00CB0664"/>
    <w:rsid w:val="00D55CB3"/>
    <w:rsid w:val="00D867E7"/>
    <w:rsid w:val="00E241A3"/>
    <w:rsid w:val="00E91D8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1AF2B3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hAnsi="Arial"/>
      <w:sz w:val="16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2B75FB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B75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630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para medicamentos no incluidos en el FTI apoyados mediante procedimiento transitorio</vt:lpstr>
      <vt:lpstr/>
    </vt:vector>
  </TitlesOfParts>
  <Manager/>
  <Company/>
  <LinksUpToDate>false</LinksUpToDate>
  <CharactersWithSpaces>4092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para medicamentos no incluidos en el FTI apoyados mediante procedimiento transitorio</dc:title>
  <dc:subject>Solicitud individual al Comité Central de Farmacoterapia</dc:subject>
  <dc:creator>Dirección de Farmacoepidemiología</dc:creator>
  <cp:keywords>FTI, procedimiento transitorio, CCF, DFE, medicamentos no incluidos</cp:keywords>
  <dc:description>generated by python-docx</dc:description>
  <cp:lastModifiedBy>Hugo Marín Piva</cp:lastModifiedBy>
  <cp:revision>11</cp:revision>
  <dcterms:created xsi:type="dcterms:W3CDTF">2013-12-23T23:15:00Z</dcterms:created>
  <dcterms:modified xsi:type="dcterms:W3CDTF">2026-08-06T13:27:00Z</dcterms:modified>
  <cp:category/>
</cp:coreProperties>
</file>